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4AF5C" w14:textId="36DFAEFE"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t>Bijlage</w:t>
      </w:r>
      <w:r w:rsidR="0053629B">
        <w:t xml:space="preserve"> A-</w:t>
      </w:r>
      <w:r w:rsidR="009C3DF6">
        <w:t>7</w:t>
      </w:r>
      <w:bookmarkStart w:id="10" w:name="_GoBack"/>
      <w:bookmarkEnd w:id="10"/>
      <w:r>
        <w:t xml:space="preserve"> </w:t>
      </w:r>
      <w:r w:rsidR="00A14104">
        <w:t>Verklaring derden</w:t>
      </w:r>
      <w:bookmarkEnd w:id="0"/>
      <w:bookmarkEnd w:id="1"/>
      <w:bookmarkEnd w:id="2"/>
      <w:bookmarkEnd w:id="3"/>
      <w:bookmarkEnd w:id="4"/>
      <w:bookmarkEnd w:id="5"/>
      <w:bookmarkEnd w:id="6"/>
      <w:bookmarkEnd w:id="7"/>
      <w:bookmarkEnd w:id="8"/>
      <w:bookmarkEnd w:id="9"/>
    </w:p>
    <w:p w14:paraId="0F29E6D1" w14:textId="77777777" w:rsidR="00A14104" w:rsidRDefault="00A14104" w:rsidP="00A14104"/>
    <w:p w14:paraId="5588AB4D" w14:textId="77777777" w:rsidR="00A14104" w:rsidRDefault="00A14104" w:rsidP="00A14104">
      <w:r>
        <w:t xml:space="preserve">Gegevens onderaannemer: </w:t>
      </w:r>
      <w:r>
        <w:rPr>
          <w:i/>
          <w:highlight w:val="lightGray"/>
        </w:rPr>
        <w:t>&lt;statutaire naam&gt;</w:t>
      </w:r>
    </w:p>
    <w:p w14:paraId="77209ED5" w14:textId="77777777" w:rsidR="00A14104" w:rsidRDefault="00A14104" w:rsidP="00A14104"/>
    <w:p w14:paraId="397A46DE" w14:textId="77777777" w:rsidR="00A14104" w:rsidRDefault="00A14104" w:rsidP="00A14104">
      <w:r>
        <w:t>Gevestigd te:</w:t>
      </w:r>
    </w:p>
    <w:p w14:paraId="22FD854C" w14:textId="77777777" w:rsidR="00A14104" w:rsidRDefault="00A14104" w:rsidP="00A14104"/>
    <w:p w14:paraId="72EF757F" w14:textId="77777777" w:rsidR="00A14104" w:rsidRDefault="00A14104" w:rsidP="00A14104">
      <w:r>
        <w:t>Naam:</w:t>
      </w:r>
    </w:p>
    <w:p w14:paraId="677B6E83" w14:textId="77777777" w:rsidR="00A14104" w:rsidRDefault="00A14104" w:rsidP="00A14104"/>
    <w:p w14:paraId="054B8EA8" w14:textId="77777777" w:rsidR="00A14104" w:rsidRDefault="00A14104" w:rsidP="00A14104">
      <w:r>
        <w:t>Rechtsvorm:</w:t>
      </w:r>
    </w:p>
    <w:p w14:paraId="3EAC6832" w14:textId="77777777" w:rsidR="00A14104" w:rsidRDefault="00A14104" w:rsidP="00A14104"/>
    <w:p w14:paraId="77262399" w14:textId="77777777" w:rsidR="00A14104" w:rsidRDefault="00A14104" w:rsidP="00A14104">
      <w:r>
        <w:t>Adresgegevens:</w:t>
      </w:r>
    </w:p>
    <w:p w14:paraId="0D3091D5" w14:textId="77777777" w:rsidR="00A14104" w:rsidRDefault="00A14104" w:rsidP="00A14104"/>
    <w:p w14:paraId="1B574590" w14:textId="77777777" w:rsidR="00A14104" w:rsidRDefault="00A14104" w:rsidP="00A14104">
      <w:r>
        <w:t>E-mail:</w:t>
      </w:r>
    </w:p>
    <w:p w14:paraId="7E146D17" w14:textId="77777777" w:rsidR="00A14104" w:rsidRDefault="00A14104" w:rsidP="00A14104"/>
    <w:p w14:paraId="70AA0C01" w14:textId="77777777" w:rsidR="00A14104" w:rsidRDefault="00A14104" w:rsidP="00A14104">
      <w:r>
        <w:t>Fax:</w:t>
      </w:r>
    </w:p>
    <w:p w14:paraId="469B7DEC" w14:textId="77777777" w:rsidR="00A14104" w:rsidRDefault="00A14104" w:rsidP="00A14104"/>
    <w:p w14:paraId="563A8E71" w14:textId="77777777" w:rsidR="00A14104" w:rsidRDefault="00A14104" w:rsidP="00A14104">
      <w:r>
        <w:t>Telefoon:</w:t>
      </w:r>
    </w:p>
    <w:p w14:paraId="1F775860" w14:textId="77777777" w:rsidR="00A14104" w:rsidRDefault="00A14104" w:rsidP="00A14104"/>
    <w:p w14:paraId="40860DC0" w14:textId="77777777" w:rsidR="00A14104" w:rsidRDefault="00A14104" w:rsidP="00A14104">
      <w:r>
        <w:rPr>
          <w:highlight w:val="lightGray"/>
        </w:rPr>
        <w:t>[</w:t>
      </w:r>
      <w:r>
        <w:rPr>
          <w:i/>
          <w:highlight w:val="lightGray"/>
        </w:rPr>
        <w:t>naam onderaannemer</w:t>
      </w:r>
      <w:r>
        <w:rPr>
          <w:highlight w:val="lightGray"/>
        </w:rPr>
        <w:t>]</w:t>
      </w:r>
      <w:r>
        <w:t xml:space="preserve"> verklaart:</w:t>
      </w:r>
    </w:p>
    <w:p w14:paraId="71CA6566" w14:textId="77777777" w:rsidR="00A14104" w:rsidRDefault="00A14104" w:rsidP="00A14104"/>
    <w:p w14:paraId="7CA0F469" w14:textId="77777777" w:rsidR="00A14104" w:rsidRDefault="00A14104" w:rsidP="00A14104">
      <w:pPr>
        <w:pStyle w:val="OpsommingCijfers"/>
        <w:numPr>
          <w:ilvl w:val="0"/>
          <w:numId w:val="29"/>
        </w:numPr>
      </w:pPr>
      <w:r>
        <w:t>dat zij heeft kennisgenomen van de selectieleidraad voor deze aanbestedingsprocedure en onvoorwaardelijk met de daarin neergelegde procedure instemt;</w:t>
      </w:r>
    </w:p>
    <w:p w14:paraId="45CD51D0" w14:textId="77777777"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14:paraId="70C8612A" w14:textId="77777777"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14:paraId="524488D5" w14:textId="77777777" w:rsidR="00A14104" w:rsidRDefault="00A14104" w:rsidP="00A14104"/>
    <w:p w14:paraId="2A4247E5" w14:textId="77777777" w:rsidR="00A14104" w:rsidRDefault="00A14104" w:rsidP="00A14104">
      <w:r>
        <w:t>Aldus getekend te [</w:t>
      </w:r>
      <w:r>
        <w:rPr>
          <w:i/>
          <w:highlight w:val="lightGray"/>
        </w:rPr>
        <w:t>plaats</w:t>
      </w:r>
      <w:r>
        <w:t>], [</w:t>
      </w:r>
      <w:r>
        <w:rPr>
          <w:i/>
          <w:highlight w:val="lightGray"/>
        </w:rPr>
        <w:t>datum</w:t>
      </w:r>
      <w:r>
        <w:t>]</w:t>
      </w:r>
    </w:p>
    <w:p w14:paraId="4BCCE0FA" w14:textId="77777777" w:rsidR="00A14104" w:rsidRDefault="00A14104" w:rsidP="00A14104"/>
    <w:p w14:paraId="0DDFA6EC" w14:textId="77777777" w:rsidR="00A14104" w:rsidRDefault="00A14104" w:rsidP="00A14104">
      <w:r>
        <w:t>[</w:t>
      </w:r>
      <w:r>
        <w:rPr>
          <w:i/>
          <w:highlight w:val="lightGray"/>
        </w:rPr>
        <w:t>Onderaannemer</w:t>
      </w:r>
      <w:r>
        <w:t>],</w:t>
      </w:r>
    </w:p>
    <w:p w14:paraId="581365E1" w14:textId="77777777" w:rsidR="00A14104" w:rsidRDefault="00A14104" w:rsidP="00A14104"/>
    <w:p w14:paraId="7B3840C7" w14:textId="77777777" w:rsidR="00A14104" w:rsidRDefault="00A14104" w:rsidP="00A14104">
      <w:r>
        <w:t>[</w:t>
      </w:r>
      <w:r>
        <w:rPr>
          <w:i/>
          <w:highlight w:val="lightGray"/>
        </w:rPr>
        <w:t>naam vertegenwoordigingsbevoegd natuurlijk persoon</w:t>
      </w:r>
      <w:r>
        <w:t>]</w:t>
      </w:r>
    </w:p>
    <w:p w14:paraId="3819FC8B" w14:textId="77777777" w:rsidR="00A14104" w:rsidRDefault="00A14104" w:rsidP="00A14104"/>
    <w:p w14:paraId="57FA29DA" w14:textId="77777777" w:rsidR="00A14104" w:rsidRDefault="00A14104" w:rsidP="00A14104">
      <w:r>
        <w:t>[</w:t>
      </w:r>
      <w:r>
        <w:rPr>
          <w:i/>
          <w:highlight w:val="lightGray"/>
        </w:rPr>
        <w:t>functie</w:t>
      </w:r>
      <w:r>
        <w:t>]</w:t>
      </w:r>
    </w:p>
    <w:p w14:paraId="3324635E" w14:textId="77777777" w:rsidR="00A14104" w:rsidRDefault="00A14104" w:rsidP="00A14104"/>
    <w:p w14:paraId="1604D874" w14:textId="77777777" w:rsidR="00A14104" w:rsidRDefault="00A14104" w:rsidP="00A14104">
      <w:r>
        <w:t>[</w:t>
      </w:r>
      <w:r>
        <w:rPr>
          <w:i/>
          <w:highlight w:val="lightGray"/>
        </w:rPr>
        <w:t>handtekening</w:t>
      </w:r>
      <w:r>
        <w:t>]</w:t>
      </w:r>
    </w:p>
    <w:p w14:paraId="52F0A2AC" w14:textId="77777777" w:rsidR="000B46D8" w:rsidRDefault="000B46D8"/>
    <w:sectPr w:rsidR="000B46D8" w:rsidSect="00177A29">
      <w:headerReference w:type="default" r:id="rId7"/>
      <w:pgSz w:w="11906" w:h="16838"/>
      <w:pgMar w:top="1440" w:right="1644" w:bottom="1440" w:left="175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B28065" w14:textId="77777777" w:rsidR="00913AAD" w:rsidRDefault="00913AAD" w:rsidP="00637B19">
      <w:pPr>
        <w:spacing w:line="240" w:lineRule="auto"/>
      </w:pPr>
      <w:r>
        <w:separator/>
      </w:r>
    </w:p>
  </w:endnote>
  <w:endnote w:type="continuationSeparator" w:id="0">
    <w:p w14:paraId="092F4C88" w14:textId="77777777" w:rsidR="00913AAD" w:rsidRDefault="00913AAD" w:rsidP="00637B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rbel">
    <w:altName w:val="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7ED819" w14:textId="77777777" w:rsidR="00913AAD" w:rsidRDefault="00913AAD" w:rsidP="00637B19">
      <w:pPr>
        <w:spacing w:line="240" w:lineRule="auto"/>
      </w:pPr>
      <w:r>
        <w:separator/>
      </w:r>
    </w:p>
  </w:footnote>
  <w:footnote w:type="continuationSeparator" w:id="0">
    <w:p w14:paraId="22F6C97F" w14:textId="77777777" w:rsidR="00913AAD" w:rsidRDefault="00913AAD" w:rsidP="00637B1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EB5DD" w14:textId="77777777" w:rsidR="00637B19" w:rsidRDefault="00637B19">
    <w:pPr>
      <w:pStyle w:val="Koptekst"/>
    </w:pPr>
    <w:r>
      <w:rPr>
        <w:noProof/>
      </w:rPr>
      <w:drawing>
        <wp:anchor distT="0" distB="0" distL="114300" distR="114300" simplePos="0" relativeHeight="251659264" behindDoc="1" locked="0" layoutInCell="0" allowOverlap="1" wp14:anchorId="22A25F77" wp14:editId="4A35221C">
          <wp:simplePos x="0" y="0"/>
          <wp:positionH relativeFrom="page">
            <wp:posOffset>435610</wp:posOffset>
          </wp:positionH>
          <wp:positionV relativeFrom="page">
            <wp:posOffset>279061</wp:posOffset>
          </wp:positionV>
          <wp:extent cx="2008505" cy="1511935"/>
          <wp:effectExtent l="0" t="0" r="0" b="0"/>
          <wp:wrapNone/>
          <wp:docPr id="1"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8505" cy="151193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104"/>
    <w:rsid w:val="0004165B"/>
    <w:rsid w:val="000B46D8"/>
    <w:rsid w:val="00177A29"/>
    <w:rsid w:val="002B5524"/>
    <w:rsid w:val="003B3222"/>
    <w:rsid w:val="00424DED"/>
    <w:rsid w:val="00482A4F"/>
    <w:rsid w:val="004A4C6B"/>
    <w:rsid w:val="00527398"/>
    <w:rsid w:val="0053629B"/>
    <w:rsid w:val="00632123"/>
    <w:rsid w:val="00637B19"/>
    <w:rsid w:val="008104C5"/>
    <w:rsid w:val="008402D9"/>
    <w:rsid w:val="00913AAD"/>
    <w:rsid w:val="009175F9"/>
    <w:rsid w:val="009761CF"/>
    <w:rsid w:val="009B0D92"/>
    <w:rsid w:val="009C3DF6"/>
    <w:rsid w:val="00A03098"/>
    <w:rsid w:val="00A14104"/>
    <w:rsid w:val="00A3732E"/>
    <w:rsid w:val="00A53085"/>
    <w:rsid w:val="00AA2476"/>
    <w:rsid w:val="00B54CB4"/>
    <w:rsid w:val="00B82447"/>
    <w:rsid w:val="00B86448"/>
    <w:rsid w:val="00BD0C39"/>
    <w:rsid w:val="00BD3F1F"/>
    <w:rsid w:val="00C861BF"/>
    <w:rsid w:val="00D26D6C"/>
    <w:rsid w:val="00DC6A63"/>
    <w:rsid w:val="00E05C0C"/>
    <w:rsid w:val="00E44A47"/>
    <w:rsid w:val="00EB1492"/>
    <w:rsid w:val="00F065D5"/>
    <w:rsid w:val="00F12F0D"/>
    <w:rsid w:val="00F8263C"/>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680C4B"/>
  <w15:docId w15:val="{90C7CBF4-E7DB-8B41-9E3D-21B14BB83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 w:type="paragraph" w:styleId="Ballontekst">
    <w:name w:val="Balloon Text"/>
    <w:basedOn w:val="Standaard"/>
    <w:link w:val="BallontekstChar"/>
    <w:rsid w:val="0053629B"/>
    <w:pPr>
      <w:spacing w:line="240" w:lineRule="auto"/>
    </w:pPr>
    <w:rPr>
      <w:rFonts w:ascii="Times New Roman" w:hAnsi="Times New Roman"/>
      <w:sz w:val="18"/>
      <w:szCs w:val="18"/>
    </w:rPr>
  </w:style>
  <w:style w:type="character" w:customStyle="1" w:styleId="BallontekstChar">
    <w:name w:val="Ballontekst Char"/>
    <w:basedOn w:val="Standaardalinea-lettertype"/>
    <w:link w:val="Ballontekst"/>
    <w:rsid w:val="0053629B"/>
    <w:rPr>
      <w:rFonts w:ascii="Times New Roman" w:eastAsia="Calibri" w:hAnsi="Times New Roman"/>
      <w:sz w:val="18"/>
      <w:szCs w:val="18"/>
      <w:lang w:eastAsia="en-US"/>
    </w:rPr>
  </w:style>
  <w:style w:type="paragraph" w:styleId="Koptekst">
    <w:name w:val="header"/>
    <w:basedOn w:val="Standaard"/>
    <w:link w:val="KoptekstChar"/>
    <w:unhideWhenUsed/>
    <w:rsid w:val="00637B19"/>
    <w:pPr>
      <w:tabs>
        <w:tab w:val="center" w:pos="4536"/>
        <w:tab w:val="right" w:pos="9072"/>
      </w:tabs>
      <w:spacing w:line="240" w:lineRule="auto"/>
    </w:pPr>
  </w:style>
  <w:style w:type="character" w:customStyle="1" w:styleId="KoptekstChar">
    <w:name w:val="Koptekst Char"/>
    <w:basedOn w:val="Standaardalinea-lettertype"/>
    <w:link w:val="Koptekst"/>
    <w:rsid w:val="00637B19"/>
    <w:rPr>
      <w:rFonts w:eastAsia="Calibri"/>
      <w:lang w:eastAsia="en-US"/>
    </w:rPr>
  </w:style>
  <w:style w:type="paragraph" w:styleId="Voettekst">
    <w:name w:val="footer"/>
    <w:basedOn w:val="Standaard"/>
    <w:link w:val="VoettekstChar"/>
    <w:unhideWhenUsed/>
    <w:rsid w:val="00637B19"/>
    <w:pPr>
      <w:tabs>
        <w:tab w:val="center" w:pos="4536"/>
        <w:tab w:val="right" w:pos="9072"/>
      </w:tabs>
      <w:spacing w:line="240" w:lineRule="auto"/>
    </w:pPr>
  </w:style>
  <w:style w:type="character" w:customStyle="1" w:styleId="VoettekstChar">
    <w:name w:val="Voettekst Char"/>
    <w:basedOn w:val="Standaardalinea-lettertype"/>
    <w:link w:val="Voettekst"/>
    <w:rsid w:val="00637B19"/>
    <w:rPr>
      <w:rFonts w:eastAsia="Calibri"/>
      <w:lang w:eastAsia="en-US"/>
    </w:rPr>
  </w:style>
  <w:style w:type="character" w:styleId="Verwijzingopmerking">
    <w:name w:val="annotation reference"/>
    <w:basedOn w:val="Standaardalinea-lettertype"/>
    <w:semiHidden/>
    <w:unhideWhenUsed/>
    <w:rsid w:val="00E44A47"/>
    <w:rPr>
      <w:sz w:val="16"/>
      <w:szCs w:val="16"/>
    </w:rPr>
  </w:style>
  <w:style w:type="paragraph" w:styleId="Tekstopmerking">
    <w:name w:val="annotation text"/>
    <w:basedOn w:val="Standaard"/>
    <w:link w:val="TekstopmerkingChar"/>
    <w:semiHidden/>
    <w:unhideWhenUsed/>
    <w:rsid w:val="00E44A47"/>
    <w:pPr>
      <w:spacing w:line="240" w:lineRule="auto"/>
    </w:pPr>
    <w:rPr>
      <w:sz w:val="20"/>
      <w:szCs w:val="20"/>
    </w:rPr>
  </w:style>
  <w:style w:type="character" w:customStyle="1" w:styleId="TekstopmerkingChar">
    <w:name w:val="Tekst opmerking Char"/>
    <w:basedOn w:val="Standaardalinea-lettertype"/>
    <w:link w:val="Tekstopmerking"/>
    <w:semiHidden/>
    <w:rsid w:val="00E44A47"/>
    <w:rPr>
      <w:rFonts w:eastAsia="Calibri"/>
      <w:sz w:val="20"/>
      <w:szCs w:val="20"/>
      <w:lang w:eastAsia="en-US"/>
    </w:rPr>
  </w:style>
  <w:style w:type="paragraph" w:styleId="Onderwerpvanopmerking">
    <w:name w:val="annotation subject"/>
    <w:basedOn w:val="Tekstopmerking"/>
    <w:next w:val="Tekstopmerking"/>
    <w:link w:val="OnderwerpvanopmerkingChar"/>
    <w:semiHidden/>
    <w:unhideWhenUsed/>
    <w:rsid w:val="00E44A47"/>
    <w:rPr>
      <w:b/>
      <w:bCs/>
    </w:rPr>
  </w:style>
  <w:style w:type="character" w:customStyle="1" w:styleId="OnderwerpvanopmerkingChar">
    <w:name w:val="Onderwerp van opmerking Char"/>
    <w:basedOn w:val="TekstopmerkingChar"/>
    <w:link w:val="Onderwerpvanopmerking"/>
    <w:semiHidden/>
    <w:rsid w:val="00E44A47"/>
    <w:rPr>
      <w:rFonts w:eastAsia="Calibri"/>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157</Words>
  <Characters>897</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Zita Koks</cp:lastModifiedBy>
  <cp:revision>2</cp:revision>
  <cp:lastPrinted>2019-06-25T09:05:00Z</cp:lastPrinted>
  <dcterms:created xsi:type="dcterms:W3CDTF">2021-03-02T13:31:00Z</dcterms:created>
  <dcterms:modified xsi:type="dcterms:W3CDTF">2021-03-02T13:31:00Z</dcterms:modified>
</cp:coreProperties>
</file>